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8E" w:rsidRPr="00D06F2F" w:rsidRDefault="003A0D8E"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3A0D8E" w:rsidRPr="008F759C" w:rsidTr="008F759C">
        <w:tc>
          <w:tcPr>
            <w:tcW w:w="4248" w:type="dxa"/>
          </w:tcPr>
          <w:p w:rsidR="003A0D8E" w:rsidRPr="008F759C" w:rsidRDefault="003A0D8E" w:rsidP="008F759C">
            <w:pPr>
              <w:jc w:val="center"/>
              <w:rPr>
                <w:rFonts w:ascii="Calibri" w:eastAsia="Times New Roman" w:hAnsi="Calibri" w:cs="Calibri"/>
                <w:color w:val="auto"/>
                <w:sz w:val="20"/>
                <w:szCs w:val="20"/>
                <w:lang w:eastAsia="en-US"/>
              </w:rPr>
            </w:pPr>
          </w:p>
        </w:tc>
        <w:tc>
          <w:tcPr>
            <w:tcW w:w="5641" w:type="dxa"/>
          </w:tcPr>
          <w:p w:rsidR="003A0D8E" w:rsidRPr="008F759C" w:rsidRDefault="003A0D8E" w:rsidP="008F759C">
            <w:pPr>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ЗАТВЕРДЖЕНО</w:t>
            </w:r>
          </w:p>
          <w:p w:rsidR="003A0D8E" w:rsidRPr="008F759C" w:rsidRDefault="003A0D8E" w:rsidP="008F759C">
            <w:pPr>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Рішення девʹятої сесії</w:t>
            </w:r>
          </w:p>
          <w:p w:rsidR="003A0D8E" w:rsidRPr="008F759C" w:rsidRDefault="003A0D8E" w:rsidP="008F759C">
            <w:pPr>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районної ради сьомого скликання</w:t>
            </w:r>
          </w:p>
          <w:p w:rsidR="003A0D8E" w:rsidRPr="008F759C" w:rsidRDefault="003A0D8E" w:rsidP="008F759C">
            <w:pPr>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________________2016 № __</w:t>
            </w:r>
          </w:p>
          <w:p w:rsidR="003A0D8E" w:rsidRPr="008F759C" w:rsidRDefault="003A0D8E" w:rsidP="008F759C">
            <w:pPr>
              <w:ind w:firstLine="507"/>
              <w:jc w:val="both"/>
              <w:rPr>
                <w:rFonts w:ascii="Times New Roman" w:eastAsia="Times New Roman" w:hAnsi="Times New Roman" w:cs="Times New Roman"/>
                <w:color w:val="auto"/>
                <w:sz w:val="28"/>
                <w:szCs w:val="28"/>
                <w:lang w:eastAsia="ru-RU"/>
              </w:rPr>
            </w:pPr>
          </w:p>
          <w:p w:rsidR="003A0D8E" w:rsidRPr="008F759C" w:rsidRDefault="003A0D8E" w:rsidP="008F759C">
            <w:pPr>
              <w:ind w:firstLine="507"/>
              <w:jc w:val="both"/>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Голова районної ради</w:t>
            </w:r>
          </w:p>
          <w:p w:rsidR="003A0D8E" w:rsidRPr="008F759C" w:rsidRDefault="003A0D8E" w:rsidP="008F759C">
            <w:pPr>
              <w:ind w:firstLine="507"/>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ab/>
            </w:r>
            <w:r w:rsidRPr="008F759C">
              <w:rPr>
                <w:rFonts w:ascii="Times New Roman" w:eastAsia="Times New Roman" w:hAnsi="Times New Roman" w:cs="Times New Roman"/>
                <w:color w:val="auto"/>
                <w:sz w:val="28"/>
                <w:szCs w:val="28"/>
                <w:lang w:eastAsia="ru-RU"/>
              </w:rPr>
              <w:tab/>
            </w:r>
            <w:r w:rsidRPr="008F759C">
              <w:rPr>
                <w:rFonts w:ascii="Times New Roman" w:eastAsia="Times New Roman" w:hAnsi="Times New Roman" w:cs="Times New Roman"/>
                <w:color w:val="auto"/>
                <w:sz w:val="28"/>
                <w:szCs w:val="28"/>
                <w:lang w:eastAsia="ru-RU"/>
              </w:rPr>
              <w:tab/>
              <w:t xml:space="preserve">                                        </w:t>
            </w:r>
          </w:p>
          <w:p w:rsidR="003A0D8E" w:rsidRPr="008F759C" w:rsidRDefault="003A0D8E" w:rsidP="008F759C">
            <w:pPr>
              <w:ind w:firstLine="507"/>
              <w:jc w:val="center"/>
              <w:rPr>
                <w:rFonts w:ascii="Times New Roman" w:eastAsia="Times New Roman" w:hAnsi="Times New Roman" w:cs="Times New Roman"/>
                <w:color w:val="auto"/>
                <w:sz w:val="28"/>
                <w:szCs w:val="28"/>
                <w:lang w:eastAsia="ru-RU"/>
              </w:rPr>
            </w:pPr>
            <w:r w:rsidRPr="008F759C">
              <w:rPr>
                <w:rFonts w:ascii="Times New Roman" w:eastAsia="Times New Roman" w:hAnsi="Times New Roman" w:cs="Times New Roman"/>
                <w:color w:val="auto"/>
                <w:sz w:val="28"/>
                <w:szCs w:val="28"/>
                <w:lang w:eastAsia="ru-RU"/>
              </w:rPr>
              <w:t xml:space="preserve">                        ___________Д.С.Калінін</w:t>
            </w:r>
          </w:p>
        </w:tc>
      </w:tr>
    </w:tbl>
    <w:p w:rsidR="003A0D8E" w:rsidRPr="008F759C" w:rsidRDefault="003A0D8E" w:rsidP="00A80979">
      <w:pPr>
        <w:pStyle w:val="BodyText"/>
        <w:shd w:val="clear" w:color="auto" w:fill="auto"/>
        <w:spacing w:line="240" w:lineRule="auto"/>
        <w:ind w:left="6237" w:firstLine="0"/>
        <w:rPr>
          <w:sz w:val="28"/>
          <w:szCs w:val="28"/>
        </w:rPr>
      </w:pPr>
    </w:p>
    <w:p w:rsidR="003A0D8E" w:rsidRDefault="003A0D8E" w:rsidP="00A80979">
      <w:pPr>
        <w:pStyle w:val="BodyText"/>
        <w:shd w:val="clear" w:color="auto" w:fill="auto"/>
        <w:spacing w:line="240" w:lineRule="auto"/>
        <w:ind w:left="6237" w:firstLine="0"/>
        <w:rPr>
          <w:sz w:val="28"/>
          <w:szCs w:val="28"/>
          <w:lang w:val="uk-UA"/>
        </w:rPr>
      </w:pPr>
    </w:p>
    <w:p w:rsidR="003A0D8E" w:rsidRDefault="003A0D8E" w:rsidP="00A80979">
      <w:pPr>
        <w:pStyle w:val="BodyText"/>
        <w:shd w:val="clear" w:color="auto" w:fill="auto"/>
        <w:spacing w:line="240" w:lineRule="auto"/>
        <w:ind w:left="6237" w:firstLine="0"/>
        <w:rPr>
          <w:sz w:val="28"/>
          <w:szCs w:val="28"/>
          <w:lang w:val="uk-UA"/>
        </w:rPr>
      </w:pPr>
    </w:p>
    <w:p w:rsidR="003A0D8E" w:rsidRDefault="003A0D8E" w:rsidP="00A80979">
      <w:pPr>
        <w:pStyle w:val="BodyText"/>
        <w:shd w:val="clear" w:color="auto" w:fill="auto"/>
        <w:spacing w:line="240" w:lineRule="auto"/>
        <w:ind w:left="6237" w:firstLine="0"/>
        <w:rPr>
          <w:sz w:val="28"/>
          <w:szCs w:val="28"/>
          <w:lang w:val="uk-UA"/>
        </w:rPr>
      </w:pPr>
    </w:p>
    <w:p w:rsidR="003A0D8E" w:rsidRDefault="003A0D8E" w:rsidP="00A80979">
      <w:pPr>
        <w:pStyle w:val="BodyText"/>
        <w:shd w:val="clear" w:color="auto" w:fill="auto"/>
        <w:spacing w:line="240" w:lineRule="auto"/>
        <w:ind w:left="6237" w:firstLine="0"/>
        <w:rPr>
          <w:sz w:val="28"/>
          <w:szCs w:val="28"/>
          <w:lang w:val="uk-UA"/>
        </w:rPr>
      </w:pPr>
    </w:p>
    <w:p w:rsidR="003A0D8E"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A80979">
      <w:pPr>
        <w:pStyle w:val="BodyText"/>
        <w:shd w:val="clear" w:color="auto" w:fill="auto"/>
        <w:spacing w:line="240" w:lineRule="auto"/>
        <w:ind w:left="6237" w:firstLine="0"/>
        <w:rPr>
          <w:sz w:val="28"/>
          <w:szCs w:val="28"/>
          <w:lang w:val="uk-UA"/>
        </w:rPr>
      </w:pPr>
    </w:p>
    <w:p w:rsidR="003A0D8E" w:rsidRPr="00D06F2F" w:rsidRDefault="003A0D8E" w:rsidP="00D06F2F">
      <w:pPr>
        <w:jc w:val="center"/>
        <w:rPr>
          <w:rFonts w:ascii="Times New Roman" w:hAnsi="Times New Roman" w:cs="Times New Roman"/>
          <w:b/>
          <w:sz w:val="28"/>
          <w:szCs w:val="28"/>
        </w:rPr>
      </w:pPr>
      <w:r w:rsidRPr="00D06F2F">
        <w:rPr>
          <w:rFonts w:ascii="Times New Roman" w:hAnsi="Times New Roman" w:cs="Times New Roman"/>
          <w:b/>
          <w:sz w:val="28"/>
          <w:szCs w:val="28"/>
        </w:rPr>
        <w:t>СТАТУТ</w:t>
      </w:r>
    </w:p>
    <w:p w:rsidR="003A0D8E" w:rsidRPr="00D06F2F" w:rsidRDefault="003A0D8E"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КОМУНАЛЬНОГО ЗАКЛАДУ</w:t>
      </w:r>
    </w:p>
    <w:p w:rsidR="003A0D8E" w:rsidRPr="00D06F2F" w:rsidRDefault="003A0D8E"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«КАМ’ЯНСЬКА ЗАГАЛЬНООСВІТНЯ ШКОЛА І-ІІІ СТУПЕНІВ»</w:t>
      </w:r>
    </w:p>
    <w:p w:rsidR="003A0D8E" w:rsidRPr="00D06F2F" w:rsidRDefault="003A0D8E"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D06F2F">
        <w:rPr>
          <w:rFonts w:ascii="Times New Roman" w:hAnsi="Times New Roman" w:cs="Times New Roman"/>
          <w:b/>
          <w:sz w:val="28"/>
          <w:szCs w:val="28"/>
        </w:rPr>
        <w:t>ЗАПОРІЗЬКОЇ ОБЛАСТІ</w:t>
      </w:r>
    </w:p>
    <w:p w:rsidR="003A0D8E" w:rsidRPr="00D06F2F" w:rsidRDefault="003A0D8E" w:rsidP="00D06F2F">
      <w:pPr>
        <w:jc w:val="center"/>
        <w:rPr>
          <w:rFonts w:ascii="Times New Roman" w:hAnsi="Times New Roman" w:cs="Times New Roman"/>
          <w:b/>
          <w:sz w:val="28"/>
          <w:szCs w:val="28"/>
        </w:rPr>
      </w:pPr>
      <w:r w:rsidRPr="00D06F2F">
        <w:rPr>
          <w:rFonts w:ascii="Times New Roman" w:hAnsi="Times New Roman" w:cs="Times New Roman"/>
          <w:b/>
          <w:sz w:val="28"/>
          <w:szCs w:val="28"/>
        </w:rPr>
        <w:t>(нова редакція)</w:t>
      </w: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Default="003A0D8E" w:rsidP="00A80979">
      <w:pPr>
        <w:pStyle w:val="BodyText"/>
        <w:shd w:val="clear" w:color="auto" w:fill="auto"/>
        <w:spacing w:line="240" w:lineRule="auto"/>
        <w:ind w:firstLine="0"/>
        <w:jc w:val="both"/>
        <w:rPr>
          <w:rStyle w:val="11"/>
          <w:strike/>
          <w:sz w:val="28"/>
          <w:szCs w:val="28"/>
          <w:lang w:eastAsia="uk-UA"/>
        </w:rPr>
      </w:pPr>
    </w:p>
    <w:p w:rsidR="003A0D8E" w:rsidRPr="00D06F2F" w:rsidRDefault="003A0D8E" w:rsidP="00A80979">
      <w:pPr>
        <w:pStyle w:val="BodyText"/>
        <w:shd w:val="clear" w:color="auto" w:fill="auto"/>
        <w:spacing w:line="240" w:lineRule="auto"/>
        <w:ind w:firstLine="0"/>
        <w:jc w:val="both"/>
        <w:rPr>
          <w:rStyle w:val="11"/>
          <w:strike/>
          <w:sz w:val="28"/>
          <w:szCs w:val="28"/>
          <w:lang w:val="uk-UA" w:eastAsia="uk-UA"/>
        </w:rPr>
      </w:pPr>
    </w:p>
    <w:p w:rsidR="003A0D8E" w:rsidRPr="003E3CE1" w:rsidRDefault="003A0D8E" w:rsidP="005A3715">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3A0D8E" w:rsidRDefault="003A0D8E" w:rsidP="005A3715">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3A0D8E" w:rsidRPr="005A3715" w:rsidRDefault="003A0D8E" w:rsidP="00A80979">
      <w:pPr>
        <w:pStyle w:val="BodyText"/>
        <w:shd w:val="clear" w:color="auto" w:fill="auto"/>
        <w:spacing w:line="240" w:lineRule="auto"/>
        <w:ind w:firstLine="0"/>
        <w:jc w:val="both"/>
        <w:rPr>
          <w:rStyle w:val="11"/>
          <w:strike/>
          <w:sz w:val="28"/>
          <w:szCs w:val="28"/>
          <w:lang w:val="uk-UA" w:eastAsia="uk-UA"/>
        </w:rPr>
      </w:pPr>
    </w:p>
    <w:p w:rsidR="003A0D8E" w:rsidRPr="00A80979" w:rsidRDefault="003A0D8E"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A0D8E"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1.1. КОМУНАЛЬНИЙ ЗАКЛАД «КАМ’ЯНСЬКА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15.11.2002 № 656</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DE0663">
        <w:rPr>
          <w:rFonts w:ascii="Times New Roman" w:hAnsi="Times New Roman" w:cs="Times New Roman"/>
          <w:color w:val="auto"/>
          <w:sz w:val="28"/>
          <w:szCs w:val="28"/>
          <w:lang w:eastAsia="ru-RU"/>
        </w:rPr>
        <w:t>16.06.2004 № 9 та</w:t>
      </w:r>
      <w:r w:rsidRPr="003E3CE1">
        <w:rPr>
          <w:rFonts w:ascii="Times New Roman" w:hAnsi="Times New Roman" w:cs="Times New Roman"/>
          <w:color w:val="auto"/>
          <w:sz w:val="28"/>
          <w:szCs w:val="28"/>
          <w:lang w:eastAsia="ru-RU"/>
        </w:rPr>
        <w:t xml:space="preserve">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22.11.2004</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D06F2F">
        <w:rPr>
          <w:rFonts w:ascii="Times New Roman" w:hAnsi="Times New Roman" w:cs="Times New Roman"/>
          <w:sz w:val="28"/>
          <w:szCs w:val="28"/>
        </w:rPr>
        <w:t>10801050001000062</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w:t>
      </w:r>
      <w:r>
        <w:rPr>
          <w:rFonts w:ascii="Times New Roman" w:hAnsi="Times New Roman" w:cs="Times New Roman"/>
          <w:color w:val="auto"/>
          <w:sz w:val="28"/>
          <w:szCs w:val="28"/>
          <w:lang w:eastAsia="ru-RU"/>
        </w:rPr>
        <w:t>нною державною адміністрацією 27.11</w:t>
      </w:r>
      <w:r w:rsidRPr="003E3CE1">
        <w:rPr>
          <w:rFonts w:ascii="Times New Roman" w:hAnsi="Times New Roman" w:cs="Times New Roman"/>
          <w:color w:val="auto"/>
          <w:sz w:val="28"/>
          <w:szCs w:val="28"/>
          <w:lang w:eastAsia="ru-RU"/>
        </w:rPr>
        <w:t>.201</w:t>
      </w:r>
      <w:r>
        <w:rPr>
          <w:rFonts w:ascii="Times New Roman" w:hAnsi="Times New Roman" w:cs="Times New Roman"/>
          <w:color w:val="auto"/>
          <w:sz w:val="28"/>
          <w:szCs w:val="28"/>
          <w:lang w:eastAsia="ru-RU"/>
        </w:rPr>
        <w:t xml:space="preserve">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10801050008000062</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10801050010000062</w:t>
      </w:r>
      <w:r w:rsidRPr="003E3CE1">
        <w:rPr>
          <w:rFonts w:ascii="Times New Roman" w:hAnsi="Times New Roman" w:cs="Times New Roman"/>
          <w:color w:val="auto"/>
          <w:sz w:val="28"/>
          <w:szCs w:val="28"/>
          <w:lang w:eastAsia="ru-RU"/>
        </w:rPr>
        <w:t>.</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1.6. Повне найменування: </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КОМУНАЛЬНИЙ ЗАКЛАД «КАМ’ЯНСЬКА ЗАГАЛЬНООСВІТНЯ ШКОЛА І-ІІІ СТУПЕНІВ» ВАСИЛІВСЬКОЇ РАЙОННОЇ РАДИ ЗАПОРІЗЬКОЇ ОБЛАСТІ;</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КОМУНАЛЬНОЕ ЗАВЕДЕНИЕ «КАМЯНСКАЯ ОБЩЕОБРАЗОВАТЕЛЬНАЯ ШКОЛА І-ІІІ СТУПЕНЕЙ» ВАСИЛЬЕВСКОГО РАЙОННОГО СОВЕТА ЗАПОРОЖСКОЙ ОБЛАСТИ.</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Скорочене найменування :</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українською мовою: КЗ «Кам’янська ЗОШ І-ІІІ ст.»ВРР ЗО</w:t>
      </w: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російською мовою: КЗ «Камянская ООШ І-ІІІ ст.» ВРС ЗО</w:t>
      </w:r>
    </w:p>
    <w:p w:rsidR="003A0D8E"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D06F2F">
        <w:rPr>
          <w:rFonts w:ascii="Times New Roman" w:hAnsi="Times New Roman" w:cs="Times New Roman"/>
          <w:sz w:val="28"/>
          <w:szCs w:val="28"/>
        </w:rPr>
        <w:t>71635, Запорізька область, Василівський район, с. Кам’янське, вул. Центральна, 20</w:t>
      </w:r>
      <w:r>
        <w:rPr>
          <w:rFonts w:ascii="Times New Roman" w:hAnsi="Times New Roman" w:cs="Times New Roman"/>
          <w:sz w:val="28"/>
          <w:szCs w:val="28"/>
        </w:rPr>
        <w:t>.</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3A0D8E" w:rsidRPr="00D5692B" w:rsidRDefault="003A0D8E"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3A0D8E" w:rsidRPr="00D5692B" w:rsidRDefault="003A0D8E"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3A0D8E" w:rsidRPr="00D5692B" w:rsidRDefault="003A0D8E" w:rsidP="00D06F2F">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A0D8E" w:rsidRPr="00D5692B" w:rsidRDefault="003A0D8E" w:rsidP="00D06F2F">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3A0D8E" w:rsidRPr="00D5692B" w:rsidRDefault="003A0D8E" w:rsidP="00D06F2F">
      <w:pPr>
        <w:jc w:val="both"/>
        <w:rPr>
          <w:rFonts w:ascii="Times New Roman" w:hAnsi="Times New Roman" w:cs="Times New Roman"/>
          <w:spacing w:val="-11"/>
          <w:sz w:val="28"/>
          <w:szCs w:val="28"/>
        </w:rPr>
      </w:pPr>
    </w:p>
    <w:p w:rsidR="003A0D8E" w:rsidRPr="00215BB2" w:rsidRDefault="003A0D8E" w:rsidP="00D06F2F">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3A0D8E" w:rsidRPr="00215BB2" w:rsidRDefault="003A0D8E" w:rsidP="00D06F2F">
      <w:pPr>
        <w:jc w:val="both"/>
        <w:rPr>
          <w:rFonts w:ascii="Times New Roman" w:hAnsi="Times New Roman" w:cs="Times New Roman"/>
          <w:sz w:val="28"/>
          <w:szCs w:val="28"/>
        </w:rPr>
      </w:pP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3A0D8E" w:rsidRPr="00215BB2" w:rsidRDefault="003A0D8E" w:rsidP="00D06F2F">
      <w:pPr>
        <w:jc w:val="both"/>
        <w:rPr>
          <w:rFonts w:ascii="Times New Roman" w:hAnsi="Times New Roman" w:cs="Times New Roman"/>
          <w:sz w:val="28"/>
          <w:szCs w:val="28"/>
        </w:rPr>
      </w:pPr>
    </w:p>
    <w:p w:rsidR="003A0D8E" w:rsidRPr="00215BB2" w:rsidRDefault="003A0D8E" w:rsidP="00D06F2F">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3A0D8E" w:rsidRPr="00215BB2" w:rsidRDefault="003A0D8E" w:rsidP="00D06F2F">
      <w:pPr>
        <w:jc w:val="both"/>
        <w:rPr>
          <w:rFonts w:ascii="Times New Roman" w:hAnsi="Times New Roman" w:cs="Times New Roman"/>
          <w:sz w:val="28"/>
          <w:szCs w:val="28"/>
        </w:rPr>
      </w:pP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A0D8E"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A0D8E" w:rsidRPr="00215BB2" w:rsidRDefault="003A0D8E" w:rsidP="00D06F2F">
      <w:pPr>
        <w:jc w:val="both"/>
        <w:rPr>
          <w:rFonts w:ascii="Times New Roman" w:hAnsi="Times New Roman" w:cs="Times New Roman"/>
          <w:sz w:val="28"/>
          <w:szCs w:val="28"/>
        </w:rPr>
      </w:pPr>
    </w:p>
    <w:p w:rsidR="003A0D8E" w:rsidRPr="00215BB2" w:rsidRDefault="003A0D8E" w:rsidP="00D06F2F">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3A0D8E" w:rsidRPr="00215BB2" w:rsidRDefault="003A0D8E" w:rsidP="00D06F2F">
      <w:pPr>
        <w:jc w:val="both"/>
        <w:rPr>
          <w:rFonts w:ascii="Times New Roman" w:hAnsi="Times New Roman" w:cs="Times New Roman"/>
          <w:sz w:val="28"/>
          <w:szCs w:val="28"/>
        </w:rPr>
      </w:pP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r>
        <w:rPr>
          <w:rFonts w:ascii="Times New Roman" w:hAnsi="Times New Roman" w:cs="Times New Roman"/>
          <w:sz w:val="28"/>
          <w:szCs w:val="28"/>
        </w:rPr>
        <w:t>.</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A0D8E"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3A0D8E" w:rsidRPr="00215BB2"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A0D8E" w:rsidRPr="00215BB2" w:rsidRDefault="003A0D8E" w:rsidP="00D06F2F">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A0D8E" w:rsidRPr="00215BB2" w:rsidRDefault="003A0D8E" w:rsidP="00D06F2F">
      <w:pPr>
        <w:jc w:val="both"/>
        <w:rPr>
          <w:rFonts w:ascii="Times New Roman" w:hAnsi="Times New Roman" w:cs="Times New Roman"/>
          <w:sz w:val="28"/>
          <w:szCs w:val="28"/>
        </w:rPr>
      </w:pPr>
    </w:p>
    <w:p w:rsidR="003A0D8E" w:rsidRPr="001D561E" w:rsidRDefault="003A0D8E" w:rsidP="00D06F2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A0D8E" w:rsidRPr="001D561E" w:rsidRDefault="003A0D8E" w:rsidP="00D06F2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A0D8E" w:rsidRPr="003E3CE1" w:rsidRDefault="003A0D8E" w:rsidP="005A3715">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3A0D8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A0D8E" w:rsidRPr="001D561E" w:rsidRDefault="003A0D8E" w:rsidP="005A3715">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A0D8E" w:rsidRPr="001D561E" w:rsidRDefault="003A0D8E" w:rsidP="00D06F2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A0D8E" w:rsidRPr="001D561E" w:rsidRDefault="003A0D8E" w:rsidP="00D06F2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A0D8E" w:rsidRPr="001D561E" w:rsidRDefault="003A0D8E" w:rsidP="00D06F2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A0D8E" w:rsidRPr="001D561E" w:rsidRDefault="003A0D8E" w:rsidP="00D06F2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A0D8E" w:rsidRPr="001D561E" w:rsidRDefault="003A0D8E" w:rsidP="00D06F2F">
      <w:pPr>
        <w:jc w:val="both"/>
        <w:rPr>
          <w:rFonts w:ascii="Times New Roman" w:hAnsi="Times New Roman" w:cs="Times New Roman"/>
          <w:sz w:val="28"/>
          <w:szCs w:val="28"/>
        </w:rPr>
      </w:pP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A0D8E" w:rsidRPr="001D561E" w:rsidRDefault="003A0D8E" w:rsidP="00D06F2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A0D8E" w:rsidRPr="001D561E"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A0D8E" w:rsidRPr="001D561E"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3A0D8E" w:rsidRPr="001D561E"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A0D8E" w:rsidRPr="001D561E"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A0D8E" w:rsidRPr="001D561E" w:rsidRDefault="003A0D8E" w:rsidP="00D06F2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A0D8E" w:rsidRDefault="003A0D8E" w:rsidP="00D06F2F">
      <w:pPr>
        <w:jc w:val="both"/>
        <w:rPr>
          <w:rFonts w:ascii="Times New Roman" w:hAnsi="Times New Roman" w:cs="Times New Roman"/>
          <w:sz w:val="28"/>
          <w:szCs w:val="28"/>
        </w:rPr>
      </w:pPr>
    </w:p>
    <w:p w:rsidR="003A0D8E" w:rsidRPr="00EC444B" w:rsidRDefault="003A0D8E" w:rsidP="00D06F2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A0D8E" w:rsidRPr="00EC444B" w:rsidRDefault="003A0D8E" w:rsidP="00D06F2F">
      <w:pPr>
        <w:pStyle w:val="NormalWeb"/>
        <w:spacing w:after="0"/>
        <w:ind w:firstLine="798"/>
        <w:jc w:val="both"/>
        <w:rPr>
          <w:sz w:val="28"/>
          <w:szCs w:val="28"/>
          <w:lang w:val="uk-UA"/>
        </w:rPr>
      </w:pPr>
    </w:p>
    <w:p w:rsidR="003A0D8E" w:rsidRPr="00EC444B" w:rsidRDefault="003A0D8E" w:rsidP="00D06F2F">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A0D8E" w:rsidRPr="00D5692B" w:rsidRDefault="003A0D8E" w:rsidP="00D06F2F">
      <w:pPr>
        <w:jc w:val="both"/>
      </w:pPr>
    </w:p>
    <w:p w:rsidR="003A0D8E" w:rsidRPr="00D06F2F" w:rsidRDefault="003A0D8E" w:rsidP="00D06F2F">
      <w:pPr>
        <w:ind w:firstLine="724"/>
        <w:jc w:val="both"/>
        <w:rPr>
          <w:rFonts w:ascii="Times New Roman" w:hAnsi="Times New Roman" w:cs="Times New Roman"/>
          <w:sz w:val="28"/>
          <w:szCs w:val="28"/>
        </w:rPr>
      </w:pPr>
      <w:r w:rsidRPr="00D06F2F">
        <w:rPr>
          <w:rFonts w:ascii="Times New Roman" w:hAnsi="Times New Roman" w:cs="Times New Roman"/>
          <w:sz w:val="28"/>
          <w:szCs w:val="28"/>
        </w:rPr>
        <w:t xml:space="preserve"> </w:t>
      </w:r>
    </w:p>
    <w:sectPr w:rsidR="003A0D8E" w:rsidRPr="00D06F2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B4B27"/>
    <w:rsid w:val="000C7266"/>
    <w:rsid w:val="000E3A44"/>
    <w:rsid w:val="000E486D"/>
    <w:rsid w:val="000F29D8"/>
    <w:rsid w:val="00100206"/>
    <w:rsid w:val="00117DA3"/>
    <w:rsid w:val="001222D2"/>
    <w:rsid w:val="00131CC6"/>
    <w:rsid w:val="00156E5C"/>
    <w:rsid w:val="001B4F24"/>
    <w:rsid w:val="001D561E"/>
    <w:rsid w:val="001D73D1"/>
    <w:rsid w:val="001E4EB0"/>
    <w:rsid w:val="001E6F25"/>
    <w:rsid w:val="001E796C"/>
    <w:rsid w:val="002057DD"/>
    <w:rsid w:val="00215BB2"/>
    <w:rsid w:val="00217376"/>
    <w:rsid w:val="0023297D"/>
    <w:rsid w:val="00281B5F"/>
    <w:rsid w:val="002A14A2"/>
    <w:rsid w:val="002C186E"/>
    <w:rsid w:val="002F6997"/>
    <w:rsid w:val="00313D99"/>
    <w:rsid w:val="003A0D8E"/>
    <w:rsid w:val="003B3163"/>
    <w:rsid w:val="003E3CE1"/>
    <w:rsid w:val="003F7CB8"/>
    <w:rsid w:val="00441F3C"/>
    <w:rsid w:val="00443327"/>
    <w:rsid w:val="004679E2"/>
    <w:rsid w:val="004747B2"/>
    <w:rsid w:val="0049212F"/>
    <w:rsid w:val="004A16E8"/>
    <w:rsid w:val="004A28E6"/>
    <w:rsid w:val="004B1E02"/>
    <w:rsid w:val="004D3A1D"/>
    <w:rsid w:val="004E7A18"/>
    <w:rsid w:val="00521C55"/>
    <w:rsid w:val="00525214"/>
    <w:rsid w:val="005635A6"/>
    <w:rsid w:val="00563805"/>
    <w:rsid w:val="005730E9"/>
    <w:rsid w:val="0059684B"/>
    <w:rsid w:val="005A10A9"/>
    <w:rsid w:val="005A3715"/>
    <w:rsid w:val="005B5F2C"/>
    <w:rsid w:val="005F611B"/>
    <w:rsid w:val="00607B67"/>
    <w:rsid w:val="00616D2B"/>
    <w:rsid w:val="006351B7"/>
    <w:rsid w:val="0065627C"/>
    <w:rsid w:val="006627DF"/>
    <w:rsid w:val="006635CE"/>
    <w:rsid w:val="006672BF"/>
    <w:rsid w:val="00667B31"/>
    <w:rsid w:val="006766DD"/>
    <w:rsid w:val="006B615C"/>
    <w:rsid w:val="006C589C"/>
    <w:rsid w:val="00705EAF"/>
    <w:rsid w:val="00737155"/>
    <w:rsid w:val="0075575A"/>
    <w:rsid w:val="0077459C"/>
    <w:rsid w:val="007A4515"/>
    <w:rsid w:val="007B1DCA"/>
    <w:rsid w:val="007F06A6"/>
    <w:rsid w:val="00802736"/>
    <w:rsid w:val="00827591"/>
    <w:rsid w:val="00845884"/>
    <w:rsid w:val="008508BE"/>
    <w:rsid w:val="008541FD"/>
    <w:rsid w:val="00861BDD"/>
    <w:rsid w:val="00863129"/>
    <w:rsid w:val="008922D1"/>
    <w:rsid w:val="008B0CEB"/>
    <w:rsid w:val="008E2709"/>
    <w:rsid w:val="008F405B"/>
    <w:rsid w:val="008F759C"/>
    <w:rsid w:val="008F7C49"/>
    <w:rsid w:val="009173E5"/>
    <w:rsid w:val="00936A30"/>
    <w:rsid w:val="0096043B"/>
    <w:rsid w:val="009709BC"/>
    <w:rsid w:val="009D6A6E"/>
    <w:rsid w:val="009E0B6C"/>
    <w:rsid w:val="009E1B23"/>
    <w:rsid w:val="009E3321"/>
    <w:rsid w:val="009F00CF"/>
    <w:rsid w:val="00A0116B"/>
    <w:rsid w:val="00A210CC"/>
    <w:rsid w:val="00A27CC8"/>
    <w:rsid w:val="00A27EED"/>
    <w:rsid w:val="00A4194A"/>
    <w:rsid w:val="00A429A5"/>
    <w:rsid w:val="00A54FDB"/>
    <w:rsid w:val="00A60DA5"/>
    <w:rsid w:val="00A654B3"/>
    <w:rsid w:val="00A70B81"/>
    <w:rsid w:val="00A71DE0"/>
    <w:rsid w:val="00A80979"/>
    <w:rsid w:val="00A840F1"/>
    <w:rsid w:val="00A92F7A"/>
    <w:rsid w:val="00AA3507"/>
    <w:rsid w:val="00AC36D4"/>
    <w:rsid w:val="00AE2E0A"/>
    <w:rsid w:val="00AE36D9"/>
    <w:rsid w:val="00AF5538"/>
    <w:rsid w:val="00B32171"/>
    <w:rsid w:val="00B62AA3"/>
    <w:rsid w:val="00B62B64"/>
    <w:rsid w:val="00B74A1D"/>
    <w:rsid w:val="00B84471"/>
    <w:rsid w:val="00BA69FA"/>
    <w:rsid w:val="00BB3D1E"/>
    <w:rsid w:val="00BE49F9"/>
    <w:rsid w:val="00C473A2"/>
    <w:rsid w:val="00CC0486"/>
    <w:rsid w:val="00D06F2F"/>
    <w:rsid w:val="00D1760A"/>
    <w:rsid w:val="00D17CFF"/>
    <w:rsid w:val="00D249DB"/>
    <w:rsid w:val="00D55D5C"/>
    <w:rsid w:val="00D5692B"/>
    <w:rsid w:val="00D87ADE"/>
    <w:rsid w:val="00DA6987"/>
    <w:rsid w:val="00DA6BAC"/>
    <w:rsid w:val="00DE0663"/>
    <w:rsid w:val="00DE435C"/>
    <w:rsid w:val="00DF4B64"/>
    <w:rsid w:val="00E201BA"/>
    <w:rsid w:val="00E47B27"/>
    <w:rsid w:val="00E54709"/>
    <w:rsid w:val="00E62307"/>
    <w:rsid w:val="00E624C8"/>
    <w:rsid w:val="00EC444B"/>
    <w:rsid w:val="00EC69B6"/>
    <w:rsid w:val="00F17CC7"/>
    <w:rsid w:val="00F22E4B"/>
    <w:rsid w:val="00F2367C"/>
    <w:rsid w:val="00F47075"/>
    <w:rsid w:val="00F67EDD"/>
    <w:rsid w:val="00F711B0"/>
    <w:rsid w:val="00F74A54"/>
    <w:rsid w:val="00FB053D"/>
    <w:rsid w:val="00FF7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FF7442"/>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778531136">
      <w:marLeft w:val="0"/>
      <w:marRight w:val="0"/>
      <w:marTop w:val="0"/>
      <w:marBottom w:val="0"/>
      <w:divBdr>
        <w:top w:val="none" w:sz="0" w:space="0" w:color="auto"/>
        <w:left w:val="none" w:sz="0" w:space="0" w:color="auto"/>
        <w:bottom w:val="none" w:sz="0" w:space="0" w:color="auto"/>
        <w:right w:val="none" w:sz="0" w:space="0" w:color="auto"/>
      </w:divBdr>
    </w:div>
    <w:div w:id="778531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18</Pages>
  <Words>6525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2013-09-24T11:45:00Z</dcterms:created>
  <dcterms:modified xsi:type="dcterms:W3CDTF">2016-06-02T06:29:00Z</dcterms:modified>
</cp:coreProperties>
</file>